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450" w:rsidRPr="00C40450" w:rsidRDefault="000578C9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br/>
      </w:r>
      <w:r w:rsidR="00C40450">
        <w:t xml:space="preserve">Bijlage </w:t>
      </w:r>
      <w:r w:rsidR="00736D53">
        <w:t>A-</w:t>
      </w:r>
      <w:r w:rsidR="008C686F">
        <w:t>9</w:t>
      </w:r>
      <w:r w:rsidR="00C40450" w:rsidRPr="00C40450">
        <w:rPr>
          <w:color w:val="FF0000"/>
        </w:rPr>
        <w:t xml:space="preserve"> </w:t>
      </w:r>
      <w:bookmarkStart w:id="5" w:name="_GoBack"/>
      <w:bookmarkEnd w:id="5"/>
      <w:r w:rsidR="00C40450" w:rsidRPr="00C40450">
        <w:t xml:space="preserve">Verklaring inzake </w:t>
      </w:r>
      <w:bookmarkEnd w:id="0"/>
      <w:bookmarkEnd w:id="1"/>
      <w:bookmarkEnd w:id="2"/>
      <w:r w:rsidR="00C40450" w:rsidRPr="00C40450">
        <w:t>milieu-, sociaal</w:t>
      </w:r>
      <w:r w:rsidR="005914DA">
        <w:t>-</w:t>
      </w:r>
      <w:r w:rsidR="00C40450"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 xml:space="preserve">uit hoofde van de in </w:t>
      </w:r>
      <w:r w:rsidRPr="0050238B">
        <w:t>bijlage X</w:t>
      </w:r>
      <w:r>
        <w:t xml:space="preserve">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573" w:rsidRDefault="00035573" w:rsidP="00511BAE">
      <w:pPr>
        <w:spacing w:line="240" w:lineRule="auto"/>
      </w:pPr>
      <w:r>
        <w:separator/>
      </w:r>
    </w:p>
  </w:endnote>
  <w:endnote w:type="continuationSeparator" w:id="0">
    <w:p w:rsidR="00035573" w:rsidRDefault="00035573" w:rsidP="00511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573" w:rsidRDefault="00035573" w:rsidP="00511BAE">
      <w:pPr>
        <w:spacing w:line="240" w:lineRule="auto"/>
      </w:pPr>
      <w:r>
        <w:separator/>
      </w:r>
    </w:p>
  </w:footnote>
  <w:footnote w:type="continuationSeparator" w:id="0">
    <w:p w:rsidR="00035573" w:rsidRDefault="00035573" w:rsidP="00511B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BAE" w:rsidRDefault="00511BAE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0" allowOverlap="1" wp14:anchorId="49C934C0" wp14:editId="46F98E87">
          <wp:simplePos x="0" y="0"/>
          <wp:positionH relativeFrom="page">
            <wp:posOffset>434813</wp:posOffset>
          </wp:positionH>
          <wp:positionV relativeFrom="page">
            <wp:posOffset>438785</wp:posOffset>
          </wp:positionV>
          <wp:extent cx="2008505" cy="1511935"/>
          <wp:effectExtent l="0" t="0" r="0" b="0"/>
          <wp:wrapNone/>
          <wp:docPr id="1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35573"/>
    <w:rsid w:val="000578C9"/>
    <w:rsid w:val="000B46D8"/>
    <w:rsid w:val="00177A29"/>
    <w:rsid w:val="002604AF"/>
    <w:rsid w:val="002B5524"/>
    <w:rsid w:val="002C6983"/>
    <w:rsid w:val="0036246A"/>
    <w:rsid w:val="003B3222"/>
    <w:rsid w:val="00424DED"/>
    <w:rsid w:val="00482A4F"/>
    <w:rsid w:val="0050238B"/>
    <w:rsid w:val="00511BAE"/>
    <w:rsid w:val="00527398"/>
    <w:rsid w:val="005914DA"/>
    <w:rsid w:val="00632123"/>
    <w:rsid w:val="00736D53"/>
    <w:rsid w:val="007E14BD"/>
    <w:rsid w:val="008104C5"/>
    <w:rsid w:val="008402D9"/>
    <w:rsid w:val="008C686F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DB1D67"/>
  <w15:docId w15:val="{90C7CBF4-E7DB-8B41-9E3D-21B14BB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511BA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511BAE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511BA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511BAE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7b134b01c8f860c21b934a71aaddb1f9</Template>
  <TotalTime>5</TotalTime>
  <Pages>1</Pages>
  <Words>176</Words>
  <Characters>969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Bibi Fabius</cp:lastModifiedBy>
  <cp:revision>9</cp:revision>
  <dcterms:created xsi:type="dcterms:W3CDTF">2018-08-07T11:19:00Z</dcterms:created>
  <dcterms:modified xsi:type="dcterms:W3CDTF">2020-11-24T14:36:00Z</dcterms:modified>
</cp:coreProperties>
</file>